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199 Lyrical dance Юніори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KATiA (Чернігів)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#368 Марія Сухоницька - 1 місце</w:t>
      </w:r>
    </w:p>
    <w:p>
      <w:pPr>
        <w:pStyle w:val="ListNumber"/>
      </w:pPr>
      <w:r>
        <w:t>#371 Мілена Хора - 2 місце</w:t>
      </w:r>
    </w:p>
    <w:p>
      <w:pPr>
        <w:pStyle w:val="ListNumber"/>
      </w:pPr>
      <w:r>
        <w:t>#361 Крістіна Жук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371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